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927D50" w14:paraId="21328BE6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8A760F5" w14:textId="77777777" w:rsidR="00927D50" w:rsidRDefault="009A5ED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0B98748" wp14:editId="08878C15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83F6229" w14:textId="77777777" w:rsidR="00927D50" w:rsidRDefault="009A5ED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5315BA93" wp14:editId="03A3750B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2A5797E" w14:textId="77777777" w:rsidR="00927D50" w:rsidRDefault="009A5EDC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0CDE018" wp14:editId="651ABBED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2DC815" w14:textId="77777777" w:rsidR="00927D50" w:rsidRPr="00815485" w:rsidRDefault="009A5EDC">
      <w:pPr>
        <w:spacing w:before="40" w:after="0"/>
        <w:jc w:val="center"/>
        <w:rPr>
          <w:lang w:val="es-MX"/>
        </w:rPr>
      </w:pPr>
      <w:r w:rsidRPr="00815485">
        <w:rPr>
          <w:b/>
          <w:color w:val="A50F78"/>
          <w:sz w:val="18"/>
          <w:lang w:val="es-MX"/>
        </w:rPr>
        <w:t>FECI-2026 · FORMATO 5A</w:t>
      </w:r>
    </w:p>
    <w:p w14:paraId="166189B9" w14:textId="77777777" w:rsidR="00927D50" w:rsidRPr="00815485" w:rsidRDefault="009A5EDC">
      <w:pPr>
        <w:spacing w:after="20"/>
        <w:jc w:val="center"/>
        <w:rPr>
          <w:lang w:val="es-MX"/>
        </w:rPr>
      </w:pPr>
      <w:r w:rsidRPr="00815485">
        <w:rPr>
          <w:b/>
          <w:color w:val="6A1B9A"/>
          <w:sz w:val="30"/>
          <w:lang w:val="es-MX"/>
        </w:rPr>
        <w:t>Animales Vertebrados</w:t>
      </w:r>
    </w:p>
    <w:p w14:paraId="36ED4B9C" w14:textId="022FC8B1" w:rsidR="00927D50" w:rsidRPr="00815485" w:rsidRDefault="009A5EDC">
      <w:pPr>
        <w:spacing w:after="80"/>
        <w:jc w:val="center"/>
        <w:rPr>
          <w:lang w:val="es-MX"/>
        </w:rPr>
      </w:pPr>
      <w:r w:rsidRPr="00815485">
        <w:rPr>
          <w:i/>
          <w:color w:val="4B5563"/>
          <w:sz w:val="17"/>
          <w:lang w:val="es-MX"/>
        </w:rPr>
        <w:t>Para estudios con animales vertebrados realizados fuera de una institución de investigación regulada, únicamente cuando el diseño sea éticamente justificable y el riesgo/bienestar sea aceptable.</w:t>
      </w:r>
      <w:r w:rsidR="009C7D9E" w:rsidRPr="009C7D9E">
        <w:rPr>
          <w:lang w:val="es-MX"/>
        </w:rPr>
        <w:t xml:space="preserve"> </w:t>
      </w:r>
      <w:r w:rsidR="009C7D9E" w:rsidRPr="009C7D9E">
        <w:rPr>
          <w:i/>
          <w:color w:val="4B5563"/>
          <w:sz w:val="17"/>
          <w:lang w:val="es-MX"/>
        </w:rPr>
        <w:t>Requerido para todas las investigaciones que involucren animales y que hayan sido realizadas en escuela/casa/campo. (Requiere aprobación previa del CRC antes de experimentar).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27D50" w:rsidRPr="00815485" w14:paraId="1B7AE073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D03E18D" w14:textId="77777777" w:rsidR="00815485" w:rsidRPr="00815485" w:rsidRDefault="00815485" w:rsidP="00815485">
            <w:pPr>
              <w:spacing w:line="276" w:lineRule="auto"/>
              <w:jc w:val="both"/>
              <w:rPr>
                <w:sz w:val="18"/>
              </w:rPr>
            </w:pPr>
            <w:r w:rsidRPr="00815485">
              <w:rPr>
                <w:sz w:val="18"/>
              </w:rPr>
              <w:t>Instrucciones de llenado y entrega</w:t>
            </w:r>
          </w:p>
          <w:p w14:paraId="58F0C626" w14:textId="77777777" w:rsidR="00815485" w:rsidRPr="00815485" w:rsidRDefault="00815485" w:rsidP="00815485">
            <w:pPr>
              <w:spacing w:line="276" w:lineRule="auto"/>
              <w:jc w:val="both"/>
              <w:rPr>
                <w:sz w:val="18"/>
              </w:rPr>
            </w:pPr>
            <w:r w:rsidRPr="00815485">
              <w:rPr>
                <w:sz w:val="18"/>
              </w:rPr>
              <w:t>Este documento es obligatorio para toda investigación que involucre animales vertebrados y se realice en escuela, casa o campo.</w:t>
            </w:r>
          </w:p>
          <w:p w14:paraId="27EE772C" w14:textId="77777777" w:rsidR="00815485" w:rsidRPr="00815485" w:rsidRDefault="00815485" w:rsidP="00815485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sz w:val="18"/>
              </w:rPr>
            </w:pPr>
            <w:r w:rsidRPr="00815485">
              <w:rPr>
                <w:sz w:val="18"/>
              </w:rPr>
              <w:t>Responsable del llenado: el estudiante debe completar este formato en colaboración con su Asesor(a) y el Científico(a) Calificado(a).</w:t>
            </w:r>
          </w:p>
          <w:p w14:paraId="025EA4E3" w14:textId="77777777" w:rsidR="00815485" w:rsidRPr="00815485" w:rsidRDefault="00815485" w:rsidP="00815485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sz w:val="18"/>
              </w:rPr>
            </w:pPr>
            <w:r w:rsidRPr="00815485">
              <w:rPr>
                <w:sz w:val="18"/>
              </w:rPr>
              <w:t>Aprobación previa: este formato requiere la aprobación previa del CRC antes de iniciar cualquier proceso de experimentación.</w:t>
            </w:r>
          </w:p>
          <w:p w14:paraId="03E83A09" w14:textId="77777777" w:rsidR="00815485" w:rsidRPr="00815485" w:rsidRDefault="00815485" w:rsidP="00815485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sz w:val="18"/>
              </w:rPr>
            </w:pPr>
            <w:r w:rsidRPr="00815485">
              <w:rPr>
                <w:sz w:val="18"/>
              </w:rPr>
              <w:t>Firma: se aceptan firmas autógrafas (impresa, firmada y escaneada) o firmas digitales/electrónicas pegadas en el espacio correspondiente.</w:t>
            </w:r>
          </w:p>
          <w:p w14:paraId="7F072D21" w14:textId="77777777" w:rsidR="00815485" w:rsidRPr="00815485" w:rsidRDefault="00815485" w:rsidP="00815485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sz w:val="18"/>
              </w:rPr>
            </w:pPr>
            <w:r w:rsidRPr="00815485">
              <w:rPr>
                <w:sz w:val="18"/>
              </w:rPr>
              <w:t>Formato: una vez integrado, guarden el archivo final exclusivamente en formato PDF.</w:t>
            </w:r>
          </w:p>
          <w:p w14:paraId="515B5539" w14:textId="77777777" w:rsidR="00815485" w:rsidRPr="00815485" w:rsidRDefault="00815485" w:rsidP="00815485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sz w:val="18"/>
              </w:rPr>
            </w:pPr>
            <w:r w:rsidRPr="00815485">
              <w:rPr>
                <w:sz w:val="18"/>
              </w:rPr>
              <w:t>Entrega: suban el archivo PDF a la plataforma oficial del evento en la sección indicada.</w:t>
            </w:r>
          </w:p>
          <w:p w14:paraId="487A6B80" w14:textId="37E13B35" w:rsidR="00927D50" w:rsidRPr="00815485" w:rsidRDefault="00815485" w:rsidP="00815485">
            <w:pPr>
              <w:spacing w:after="0"/>
              <w:rPr>
                <w:b/>
                <w:bCs/>
                <w:lang w:val="es-MX"/>
              </w:rPr>
            </w:pPr>
            <w:r w:rsidRPr="00815485">
              <w:rPr>
                <w:b/>
                <w:bCs/>
                <w:sz w:val="20"/>
                <w:szCs w:val="24"/>
              </w:rPr>
              <w:t>Borrar estas instrucciones antes de convertir a PDF</w:t>
            </w:r>
            <w:r w:rsidRPr="00815485">
              <w:rPr>
                <w:rFonts w:cs="Arial"/>
                <w:b/>
                <w:bCs/>
                <w:sz w:val="22"/>
                <w:lang w:val="es-ES"/>
              </w:rPr>
              <w:t>.</w:t>
            </w:r>
          </w:p>
        </w:tc>
      </w:tr>
    </w:tbl>
    <w:p w14:paraId="5401522D" w14:textId="77777777" w:rsidR="00927D50" w:rsidRPr="00815485" w:rsidRDefault="00927D50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0D48D6" w:rsidRPr="007A3B3C" w14:paraId="6136E7BC" w14:textId="77777777" w:rsidTr="00233944">
        <w:trPr>
          <w:cantSplit/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0DE08C5" w14:textId="77777777" w:rsidR="000D48D6" w:rsidRPr="007A3B3C" w:rsidRDefault="000D48D6" w:rsidP="00233944">
            <w:pPr>
              <w:spacing w:after="0"/>
              <w:rPr>
                <w:lang w:val="es-MX"/>
              </w:rPr>
            </w:pPr>
            <w:r w:rsidRPr="007A3B3C">
              <w:rPr>
                <w:b/>
                <w:lang w:val="es-MX"/>
              </w:rPr>
              <w:t>Nombre del proyecto:</w:t>
            </w:r>
          </w:p>
          <w:p w14:paraId="31032889" w14:textId="77777777" w:rsidR="000D48D6" w:rsidRPr="007A3B3C" w:rsidRDefault="000D48D6" w:rsidP="00233944">
            <w:pPr>
              <w:spacing w:after="0"/>
              <w:rPr>
                <w:lang w:val="es-MX"/>
              </w:rPr>
            </w:pPr>
          </w:p>
        </w:tc>
      </w:tr>
      <w:tr w:rsidR="000D48D6" w14:paraId="11F1C2D6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64FA94" w14:textId="77777777" w:rsidR="000D48D6" w:rsidRDefault="000D48D6" w:rsidP="00233944">
            <w:pPr>
              <w:spacing w:after="0"/>
              <w:rPr>
                <w:b/>
              </w:rPr>
            </w:pPr>
            <w:proofErr w:type="spellStart"/>
            <w:r>
              <w:rPr>
                <w:b/>
              </w:rPr>
              <w:t>Categoría</w:t>
            </w:r>
            <w:proofErr w:type="spellEnd"/>
            <w:r>
              <w:rPr>
                <w:b/>
              </w:rPr>
              <w:t>:</w:t>
            </w:r>
          </w:p>
          <w:p w14:paraId="46EDCD17" w14:textId="77777777" w:rsidR="000D48D6" w:rsidRDefault="000D48D6" w:rsidP="00233944">
            <w:pPr>
              <w:spacing w:after="0"/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BE1D694" w14:textId="77777777" w:rsidR="000D48D6" w:rsidRDefault="000D48D6" w:rsidP="00233944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0D48D6" w14:paraId="20D8F598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2CC41C5" w14:textId="77777777" w:rsidR="000D48D6" w:rsidRDefault="000D48D6" w:rsidP="00233944">
            <w:pPr>
              <w:spacing w:after="0"/>
              <w:rPr>
                <w:b/>
                <w:lang w:val="es-MX"/>
              </w:rPr>
            </w:pPr>
            <w:r w:rsidRPr="00AC7379">
              <w:rPr>
                <w:b/>
                <w:lang w:val="es-MX"/>
              </w:rPr>
              <w:t>Nombre</w:t>
            </w:r>
            <w:r>
              <w:rPr>
                <w:b/>
                <w:lang w:val="es-MX"/>
              </w:rPr>
              <w:t xml:space="preserve"> de líder del proyecto:</w:t>
            </w:r>
          </w:p>
          <w:p w14:paraId="7103D49E" w14:textId="77777777" w:rsidR="000D48D6" w:rsidRPr="00AC7379" w:rsidRDefault="000D48D6" w:rsidP="00233944">
            <w:pPr>
              <w:spacing w:after="0"/>
              <w:rPr>
                <w:lang w:val="es-MX"/>
              </w:rPr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B009821" w14:textId="77777777" w:rsidR="000D48D6" w:rsidRDefault="000D48D6" w:rsidP="00233944">
            <w:pPr>
              <w:spacing w:after="0"/>
            </w:pPr>
            <w:r>
              <w:rPr>
                <w:b/>
              </w:rPr>
              <w:t xml:space="preserve">Segundo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</w:tr>
      <w:tr w:rsidR="000D48D6" w14:paraId="574C47C9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E528643" w14:textId="77777777" w:rsidR="000D48D6" w:rsidRDefault="000D48D6" w:rsidP="00233944">
            <w:pPr>
              <w:spacing w:after="0"/>
            </w:pPr>
            <w:proofErr w:type="spellStart"/>
            <w:r>
              <w:rPr>
                <w:b/>
              </w:rPr>
              <w:t>Tercer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EF57B19" w14:textId="77777777" w:rsidR="000D48D6" w:rsidRDefault="000D48D6" w:rsidP="00233944">
            <w:pPr>
              <w:spacing w:after="0" w:line="276" w:lineRule="auto"/>
              <w:rPr>
                <w:b/>
              </w:rPr>
            </w:pPr>
            <w:proofErr w:type="spellStart"/>
            <w:r>
              <w:rPr>
                <w:b/>
              </w:rPr>
              <w:t>Asesor</w:t>
            </w:r>
            <w:proofErr w:type="spellEnd"/>
            <w:r>
              <w:rPr>
                <w:b/>
              </w:rPr>
              <w:t xml:space="preserve"> (a):</w:t>
            </w:r>
          </w:p>
          <w:p w14:paraId="2A806837" w14:textId="77777777" w:rsidR="000D48D6" w:rsidRDefault="000D48D6" w:rsidP="00233944">
            <w:pPr>
              <w:spacing w:after="0" w:line="276" w:lineRule="auto"/>
            </w:pPr>
            <w:proofErr w:type="spellStart"/>
            <w:r>
              <w:t>Teléfono</w:t>
            </w:r>
            <w:proofErr w:type="spellEnd"/>
            <w:r>
              <w:t>:</w:t>
            </w:r>
          </w:p>
          <w:p w14:paraId="1B2AE2D2" w14:textId="77777777" w:rsidR="000D48D6" w:rsidRDefault="000D48D6" w:rsidP="00233944">
            <w:pPr>
              <w:spacing w:after="0" w:line="276" w:lineRule="auto"/>
            </w:pPr>
            <w:r>
              <w:t>Correo:</w:t>
            </w:r>
          </w:p>
        </w:tc>
      </w:tr>
    </w:tbl>
    <w:p w14:paraId="0C2A6B53" w14:textId="77777777" w:rsidR="00A36441" w:rsidRDefault="00A36441">
      <w:pPr>
        <w:spacing w:after="0"/>
      </w:pPr>
    </w:p>
    <w:p w14:paraId="35CCB95A" w14:textId="5EAE91A1" w:rsidR="00927D50" w:rsidRPr="001A24F3" w:rsidRDefault="000D61F8">
      <w:pPr>
        <w:pStyle w:val="Ttulo1"/>
        <w:spacing w:before="100" w:after="40"/>
        <w:rPr>
          <w:lang w:val="es-MX"/>
        </w:rPr>
      </w:pPr>
      <w:r w:rsidRPr="000D61F8">
        <w:rPr>
          <w:lang w:val="es-MX"/>
        </w:rPr>
        <w:t>Para ser completado por el Estudiante: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27D50" w:rsidRPr="001A24F3" w14:paraId="1E67A9CF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5CB2651" w14:textId="77777777" w:rsidR="001A24F3" w:rsidRPr="00F4340A" w:rsidRDefault="001A24F3" w:rsidP="001A24F3">
            <w:pPr>
              <w:pStyle w:val="Prrafodelista"/>
              <w:numPr>
                <w:ilvl w:val="1"/>
                <w:numId w:val="11"/>
              </w:numPr>
              <w:spacing w:after="160" w:line="276" w:lineRule="auto"/>
              <w:ind w:left="426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 común (o género, especie) y número de animales usados.</w:t>
            </w:r>
          </w:p>
          <w:p w14:paraId="1D89BADC" w14:textId="77777777" w:rsidR="001A24F3" w:rsidRPr="00F4340A" w:rsidRDefault="001A24F3" w:rsidP="001A24F3">
            <w:pPr>
              <w:pStyle w:val="Prrafodelista"/>
              <w:numPr>
                <w:ilvl w:val="1"/>
                <w:numId w:val="11"/>
              </w:numPr>
              <w:spacing w:after="160" w:line="276" w:lineRule="auto"/>
              <w:ind w:left="426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Describe completamente el cuidado y vivienda que se le dará. Incluyendo el tamaño de caja/jaula, número de animales por jaula, ambiente, limpieza, tipo y frecuencia de comida y agua, que tan seguido se observa el animal, etc. Incluir la guía en la que se basó para determinar estas condiciones. Agregar una página adicional si es necesario.</w:t>
            </w:r>
          </w:p>
          <w:p w14:paraId="47D23DB2" w14:textId="77777777" w:rsidR="001A24F3" w:rsidRPr="00F4340A" w:rsidRDefault="001A24F3" w:rsidP="001A24F3">
            <w:pPr>
              <w:pStyle w:val="Prrafodelista"/>
              <w:numPr>
                <w:ilvl w:val="1"/>
                <w:numId w:val="11"/>
              </w:numPr>
              <w:spacing w:after="160" w:line="276" w:lineRule="auto"/>
              <w:ind w:left="426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¿Qué les pasará a los animales después de la experimentación?</w:t>
            </w:r>
          </w:p>
          <w:p w14:paraId="6795C335" w14:textId="77777777" w:rsidR="001A24F3" w:rsidRPr="00F4340A" w:rsidRDefault="001A24F3" w:rsidP="001A24F3">
            <w:pPr>
              <w:pStyle w:val="Prrafodelista"/>
              <w:numPr>
                <w:ilvl w:val="1"/>
                <w:numId w:val="11"/>
              </w:numPr>
              <w:spacing w:after="160" w:line="276" w:lineRule="auto"/>
              <w:ind w:left="426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Las Reglas de Animales Vertebrados indican que cualquier muerte, enfermedad o pérdida de peso inesperada, debe ser investigada y documentada por una carta del (de la) Científico(a) Calificado(a) o Médico Veterinario(a). Si aplica, adjunta la carta con esta ficha al someter tu papeleo al CRC antes de la competencia.</w:t>
            </w:r>
          </w:p>
          <w:p w14:paraId="14305CE0" w14:textId="64B4724E" w:rsidR="00927D50" w:rsidRPr="001A24F3" w:rsidRDefault="00927D50">
            <w:pPr>
              <w:spacing w:after="0"/>
              <w:rPr>
                <w:lang w:val="es-ES"/>
              </w:rPr>
            </w:pPr>
          </w:p>
        </w:tc>
      </w:tr>
    </w:tbl>
    <w:p w14:paraId="68E50885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42495375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327FE313" w14:textId="77777777" w:rsidR="003054D1" w:rsidRDefault="003054D1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2EC5782D" w14:textId="77777777" w:rsidR="003054D1" w:rsidRDefault="003054D1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24E746B6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1180528B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25589C4A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1DDDE90F" w14:textId="77777777" w:rsidR="00C56C90" w:rsidRDefault="00C56C90" w:rsidP="00C56C90">
      <w:pPr>
        <w:spacing w:line="276" w:lineRule="auto"/>
        <w:jc w:val="both"/>
        <w:rPr>
          <w:rFonts w:cs="Arial"/>
          <w:b/>
          <w:sz w:val="20"/>
          <w:szCs w:val="20"/>
          <w:lang w:val="es-ES"/>
        </w:rPr>
      </w:pPr>
    </w:p>
    <w:p w14:paraId="21DFF55D" w14:textId="4F6965FD" w:rsidR="00927D50" w:rsidRPr="00C56C90" w:rsidRDefault="00C56C90" w:rsidP="00C56C90">
      <w:pPr>
        <w:spacing w:line="276" w:lineRule="auto"/>
        <w:jc w:val="both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</w:pPr>
      <w:r w:rsidRPr="00C56C90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  <w:t xml:space="preserve">Para ser completado por el CRC.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27D50" w:rsidRPr="001417BE" w14:paraId="2AC893FC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B4245C5" w14:textId="77777777" w:rsidR="001417BE" w:rsidRPr="00F4340A" w:rsidRDefault="001417BE" w:rsidP="001417BE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Nivel de supervisión requerida para estudios de agricultura, comportamiento o nutricionales:</w:t>
            </w:r>
          </w:p>
          <w:p w14:paraId="787B756C" w14:textId="77777777" w:rsidR="001417BE" w:rsidRPr="00F4340A" w:rsidRDefault="001417BE" w:rsidP="001417BE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proofErr w:type="gramStart"/>
            <w:r w:rsidRPr="00F4340A">
              <w:rPr>
                <w:rFonts w:cs="Arial"/>
                <w:sz w:val="20"/>
                <w:szCs w:val="20"/>
                <w:lang w:val="es-ES"/>
              </w:rPr>
              <w:t>[  ]</w:t>
            </w:r>
            <w:proofErr w:type="gramEnd"/>
            <w:r w:rsidRPr="00F4340A">
              <w:rPr>
                <w:rFonts w:cs="Arial"/>
                <w:sz w:val="20"/>
                <w:szCs w:val="20"/>
                <w:lang w:val="es-ES"/>
              </w:rPr>
              <w:t xml:space="preserve"> Médico Veterinario REQUERIDO. La persona que realice dicho trabajo debe firmar abajo.</w:t>
            </w:r>
          </w:p>
          <w:p w14:paraId="3354AECA" w14:textId="77777777" w:rsidR="001417BE" w:rsidRPr="00F4340A" w:rsidRDefault="001417BE" w:rsidP="001417BE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proofErr w:type="gramStart"/>
            <w:r w:rsidRPr="00F4340A">
              <w:rPr>
                <w:rFonts w:cs="Arial"/>
                <w:sz w:val="20"/>
                <w:szCs w:val="20"/>
                <w:lang w:val="es-ES"/>
              </w:rPr>
              <w:t>[  ]</w:t>
            </w:r>
            <w:proofErr w:type="gramEnd"/>
            <w:r w:rsidRPr="00F4340A">
              <w:rPr>
                <w:rFonts w:cs="Arial"/>
                <w:sz w:val="20"/>
                <w:szCs w:val="20"/>
                <w:lang w:val="es-ES"/>
              </w:rPr>
              <w:t xml:space="preserve"> Médico Veterinario y Científico(a) Calificado(a) REQUERIDOS. Las personas que realicen dicho trabajo deben firmar abajo.</w:t>
            </w:r>
          </w:p>
          <w:p w14:paraId="52C24D47" w14:textId="4A999716" w:rsidR="001417BE" w:rsidRPr="00F4340A" w:rsidRDefault="001417BE" w:rsidP="001417BE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El CRC ha revisado cuidadosamente este estudio y lo </w:t>
            </w:r>
            <w:r w:rsidR="008C5DEF" w:rsidRPr="00F4340A">
              <w:rPr>
                <w:rFonts w:cs="Arial"/>
                <w:sz w:val="20"/>
                <w:szCs w:val="20"/>
                <w:lang w:val="es-ES"/>
              </w:rPr>
              <w:t>denomina</w:t>
            </w: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 un estudio aceptable que puede ser realizado en un sitito de investigación no regulado.</w:t>
            </w:r>
          </w:p>
          <w:p w14:paraId="031B8B17" w14:textId="77777777" w:rsidR="001417BE" w:rsidRPr="00F4340A" w:rsidRDefault="001417BE" w:rsidP="001417BE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 de Aprobación del CRC:</w:t>
            </w:r>
          </w:p>
          <w:p w14:paraId="52B3B337" w14:textId="77777777" w:rsidR="001417BE" w:rsidRPr="00F4340A" w:rsidRDefault="001417BE" w:rsidP="001417BE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 del (de la) Presidente del CRC:</w:t>
            </w:r>
          </w:p>
          <w:p w14:paraId="1CFEB80A" w14:textId="77777777" w:rsidR="008C5DEF" w:rsidRPr="00F4340A" w:rsidRDefault="008C5DEF" w:rsidP="008C5DEF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Firma:</w:t>
            </w:r>
          </w:p>
          <w:p w14:paraId="72E72A33" w14:textId="77777777" w:rsidR="008C5DEF" w:rsidRPr="00F4340A" w:rsidRDefault="008C5DEF" w:rsidP="008C5DEF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aprobación (previo a la experimentación)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):</w:t>
            </w:r>
          </w:p>
          <w:p w14:paraId="44B6903F" w14:textId="629E2336" w:rsidR="00C56C90" w:rsidRPr="001417BE" w:rsidRDefault="00C56C90">
            <w:pPr>
              <w:spacing w:after="0"/>
              <w:rPr>
                <w:lang w:val="es-MX"/>
              </w:rPr>
            </w:pPr>
          </w:p>
        </w:tc>
      </w:tr>
    </w:tbl>
    <w:p w14:paraId="223EADCA" w14:textId="30535624" w:rsidR="00927D50" w:rsidRPr="00815485" w:rsidRDefault="0016218B">
      <w:pPr>
        <w:pStyle w:val="Ttulo1"/>
        <w:spacing w:before="100" w:after="40"/>
        <w:rPr>
          <w:lang w:val="es-MX"/>
        </w:rPr>
      </w:pPr>
      <w:r w:rsidRPr="0016218B">
        <w:rPr>
          <w:lang w:val="es-MX"/>
        </w:rPr>
        <w:t>Para ser completado por un Médico Veterinario: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27D50" w:rsidRPr="00DD1C4D" w14:paraId="399C1D6F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3C4A876" w14:textId="77777777" w:rsidR="00DD1C4D" w:rsidRPr="00F4340A" w:rsidRDefault="00DD1C4D" w:rsidP="00DD1C4D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Número de cédula profesional:</w:t>
            </w:r>
          </w:p>
          <w:p w14:paraId="4A7F74AF" w14:textId="77777777" w:rsidR="00DD1C4D" w:rsidRPr="00F4340A" w:rsidRDefault="00DD1C4D" w:rsidP="00DD1C4D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Para evitar conflicto de interés, afirmo que no soy familiar/tutor(a), maestro(a) o profesor(a) del (de la)/los(as) estudiante(s).</w:t>
            </w:r>
          </w:p>
          <w:p w14:paraId="16AC31CC" w14:textId="77777777" w:rsidR="00DD1C4D" w:rsidRPr="00F4340A" w:rsidRDefault="00DD1C4D" w:rsidP="00DD1C4D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He revisado con el estudiante esta investigación y el cuidado animal antes de experimentar.</w:t>
            </w:r>
          </w:p>
          <w:p w14:paraId="66FF18E1" w14:textId="77777777" w:rsidR="00DD1C4D" w:rsidRPr="00F4340A" w:rsidRDefault="00DD1C4D" w:rsidP="00DD1C4D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He aprobado el uso y dosificación de medicamentos prescritos y/o suplementos nutricionales.</w:t>
            </w:r>
          </w:p>
          <w:p w14:paraId="636A4B4C" w14:textId="77777777" w:rsidR="00DD1C4D" w:rsidRPr="00F4340A" w:rsidRDefault="00DD1C4D" w:rsidP="00DD1C4D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Proveeré cuidado médico y enfermería en caso de emergencia.</w:t>
            </w:r>
          </w:p>
          <w:p w14:paraId="7FD7A176" w14:textId="77777777" w:rsidR="00DD1C4D" w:rsidRPr="00F4340A" w:rsidRDefault="00DD1C4D" w:rsidP="00DD1C4D">
            <w:pPr>
              <w:pStyle w:val="Prrafodelista"/>
              <w:numPr>
                <w:ilvl w:val="0"/>
                <w:numId w:val="13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Nombre:</w:t>
            </w:r>
          </w:p>
          <w:p w14:paraId="0E5A1991" w14:textId="77777777" w:rsidR="00DD1C4D" w:rsidRPr="00F4340A" w:rsidRDefault="00DD1C4D" w:rsidP="00DD1C4D">
            <w:pPr>
              <w:pStyle w:val="Prrafodelista"/>
              <w:numPr>
                <w:ilvl w:val="0"/>
                <w:numId w:val="13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Firma:</w:t>
            </w:r>
          </w:p>
          <w:p w14:paraId="31938028" w14:textId="77777777" w:rsidR="00DD1C4D" w:rsidRPr="00F4340A" w:rsidRDefault="00DD1C4D" w:rsidP="00DD1C4D">
            <w:pPr>
              <w:pStyle w:val="Prrafodelista"/>
              <w:numPr>
                <w:ilvl w:val="0"/>
                <w:numId w:val="13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Teléfono y correo electrónico:</w:t>
            </w:r>
          </w:p>
          <w:p w14:paraId="02A84604" w14:textId="77777777" w:rsidR="00DD1C4D" w:rsidRPr="00F4340A" w:rsidRDefault="00DD1C4D" w:rsidP="00DD1C4D">
            <w:pPr>
              <w:pStyle w:val="Prrafodelista"/>
              <w:numPr>
                <w:ilvl w:val="0"/>
                <w:numId w:val="13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aprobación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 xml:space="preserve">): </w:t>
            </w:r>
          </w:p>
          <w:p w14:paraId="3519CB61" w14:textId="780D185D" w:rsidR="00927D50" w:rsidRPr="00DD1C4D" w:rsidRDefault="00927D50">
            <w:pPr>
              <w:spacing w:after="0"/>
              <w:rPr>
                <w:lang w:val="es-ES"/>
              </w:rPr>
            </w:pPr>
          </w:p>
        </w:tc>
      </w:tr>
    </w:tbl>
    <w:p w14:paraId="5F03D8C7" w14:textId="6BE4116B" w:rsidR="00927D50" w:rsidRPr="00272DC8" w:rsidRDefault="00272DC8">
      <w:pPr>
        <w:pStyle w:val="Ttulo1"/>
        <w:spacing w:before="100" w:after="40"/>
        <w:rPr>
          <w:lang w:val="es-MX"/>
        </w:rPr>
      </w:pPr>
      <w:r w:rsidRPr="00272DC8">
        <w:rPr>
          <w:lang w:val="es-MX"/>
        </w:rPr>
        <w:t>Para ser completado por el (la) Científico(a) Calificado(a) (cuando aplique):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927D50" w:rsidRPr="0082760C" w14:paraId="204120A3" w14:textId="77777777" w:rsidTr="00272DC8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11AADB81" w14:textId="77777777" w:rsidR="00927D50" w:rsidRDefault="00927D50">
            <w:pPr>
              <w:spacing w:after="0"/>
              <w:rPr>
                <w:b/>
                <w:sz w:val="18"/>
              </w:rPr>
            </w:pPr>
          </w:p>
          <w:p w14:paraId="4B882A80" w14:textId="77777777" w:rsidR="0082760C" w:rsidRPr="00F4340A" w:rsidRDefault="0082760C" w:rsidP="0082760C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He revisado con el estudiante esta investigación y el cuidado animal antes de experimentar y acepto la responsabilidad primaria del cuidado y manejo de los animales en este proyecto.</w:t>
            </w:r>
          </w:p>
          <w:p w14:paraId="41D33ECD" w14:textId="77777777" w:rsidR="0082760C" w:rsidRPr="00F4340A" w:rsidRDefault="0082760C" w:rsidP="0082760C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[ ] Supervisaré directamente este experimento.</w:t>
            </w:r>
          </w:p>
          <w:p w14:paraId="601D1131" w14:textId="77777777" w:rsidR="0082760C" w:rsidRPr="00F4340A" w:rsidRDefault="0082760C" w:rsidP="0082760C">
            <w:pPr>
              <w:pStyle w:val="Prrafodelista"/>
              <w:numPr>
                <w:ilvl w:val="0"/>
                <w:numId w:val="14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Nombre: </w:t>
            </w:r>
          </w:p>
          <w:p w14:paraId="56297305" w14:textId="77777777" w:rsidR="0082760C" w:rsidRPr="00F4340A" w:rsidRDefault="0082760C" w:rsidP="0082760C">
            <w:pPr>
              <w:pStyle w:val="Prrafodelista"/>
              <w:numPr>
                <w:ilvl w:val="0"/>
                <w:numId w:val="14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Firma:</w:t>
            </w:r>
          </w:p>
          <w:p w14:paraId="0F2E6814" w14:textId="77777777" w:rsidR="0082760C" w:rsidRPr="00F4340A" w:rsidRDefault="0082760C" w:rsidP="0082760C">
            <w:pPr>
              <w:pStyle w:val="Prrafodelista"/>
              <w:numPr>
                <w:ilvl w:val="0"/>
                <w:numId w:val="14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 xml:space="preserve">Teléfono y correo electrónico:  </w:t>
            </w:r>
          </w:p>
          <w:p w14:paraId="025B71E7" w14:textId="77777777" w:rsidR="0082760C" w:rsidRPr="00F4340A" w:rsidRDefault="0082760C" w:rsidP="0082760C">
            <w:pPr>
              <w:pStyle w:val="Prrafodelista"/>
              <w:numPr>
                <w:ilvl w:val="0"/>
                <w:numId w:val="14"/>
              </w:numPr>
              <w:spacing w:after="160"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de aprobación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 xml:space="preserve">): </w:t>
            </w:r>
          </w:p>
          <w:p w14:paraId="1F727E53" w14:textId="77777777" w:rsidR="00272DC8" w:rsidRPr="0082760C" w:rsidRDefault="00272DC8">
            <w:pPr>
              <w:spacing w:after="0"/>
              <w:rPr>
                <w:b/>
                <w:sz w:val="18"/>
                <w:lang w:val="es-ES"/>
              </w:rPr>
            </w:pPr>
          </w:p>
          <w:p w14:paraId="6D73FCD5" w14:textId="77777777" w:rsidR="00272DC8" w:rsidRPr="0082760C" w:rsidRDefault="00272DC8">
            <w:pPr>
              <w:spacing w:after="0"/>
              <w:rPr>
                <w:b/>
                <w:sz w:val="18"/>
                <w:lang w:val="es-MX"/>
              </w:rPr>
            </w:pPr>
          </w:p>
          <w:p w14:paraId="37CFDF31" w14:textId="77777777" w:rsidR="00272DC8" w:rsidRPr="0082760C" w:rsidRDefault="00272DC8">
            <w:pPr>
              <w:spacing w:after="0"/>
              <w:rPr>
                <w:b/>
                <w:sz w:val="18"/>
                <w:lang w:val="es-MX"/>
              </w:rPr>
            </w:pPr>
          </w:p>
          <w:p w14:paraId="50F348EA" w14:textId="1537CC1F" w:rsidR="00272DC8" w:rsidRPr="0082760C" w:rsidRDefault="00272DC8">
            <w:pPr>
              <w:spacing w:after="0"/>
              <w:rPr>
                <w:lang w:val="es-MX"/>
              </w:rPr>
            </w:pPr>
          </w:p>
        </w:tc>
      </w:tr>
    </w:tbl>
    <w:p w14:paraId="43C3495B" w14:textId="68CCF754" w:rsidR="00927D50" w:rsidRPr="00815485" w:rsidRDefault="00927D50">
      <w:pPr>
        <w:pStyle w:val="FormNote"/>
        <w:jc w:val="both"/>
        <w:rPr>
          <w:lang w:val="es-MX"/>
        </w:rPr>
      </w:pPr>
    </w:p>
    <w:sectPr w:rsidR="00927D50" w:rsidRPr="00815485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9125F" w14:textId="77777777" w:rsidR="009A5EDC" w:rsidRDefault="009A5EDC">
      <w:pPr>
        <w:spacing w:after="0"/>
      </w:pPr>
      <w:r>
        <w:separator/>
      </w:r>
    </w:p>
  </w:endnote>
  <w:endnote w:type="continuationSeparator" w:id="0">
    <w:p w14:paraId="2F8B6924" w14:textId="77777777" w:rsidR="009A5EDC" w:rsidRDefault="009A5ED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8D870B" w14:textId="77777777" w:rsidR="00927D50" w:rsidRPr="00815485" w:rsidRDefault="009A5EDC">
    <w:pPr>
      <w:pStyle w:val="Piedepgina"/>
      <w:jc w:val="center"/>
      <w:rPr>
        <w:lang w:val="es-MX"/>
      </w:rPr>
    </w:pPr>
    <w:r w:rsidRPr="00815485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BBBB6E" w14:textId="77777777" w:rsidR="009A5EDC" w:rsidRDefault="009A5EDC">
      <w:pPr>
        <w:spacing w:after="0"/>
      </w:pPr>
      <w:r>
        <w:separator/>
      </w:r>
    </w:p>
  </w:footnote>
  <w:footnote w:type="continuationSeparator" w:id="0">
    <w:p w14:paraId="3ED17103" w14:textId="77777777" w:rsidR="009A5EDC" w:rsidRDefault="009A5ED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FE1DBB"/>
    <w:multiLevelType w:val="hybridMultilevel"/>
    <w:tmpl w:val="7256BA6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6A52AE"/>
    <w:multiLevelType w:val="hybridMultilevel"/>
    <w:tmpl w:val="23A023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327400"/>
    <w:multiLevelType w:val="hybridMultilevel"/>
    <w:tmpl w:val="D5EAF7A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2D38AB"/>
    <w:multiLevelType w:val="hybridMultilevel"/>
    <w:tmpl w:val="8E7835D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D56A6F"/>
    <w:multiLevelType w:val="hybridMultilevel"/>
    <w:tmpl w:val="EC1A5B7E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0F">
      <w:start w:val="1"/>
      <w:numFmt w:val="decimal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5255479">
    <w:abstractNumId w:val="8"/>
  </w:num>
  <w:num w:numId="2" w16cid:durableId="1063796447">
    <w:abstractNumId w:val="6"/>
  </w:num>
  <w:num w:numId="3" w16cid:durableId="312301478">
    <w:abstractNumId w:val="5"/>
  </w:num>
  <w:num w:numId="4" w16cid:durableId="537352333">
    <w:abstractNumId w:val="4"/>
  </w:num>
  <w:num w:numId="5" w16cid:durableId="2072776735">
    <w:abstractNumId w:val="7"/>
  </w:num>
  <w:num w:numId="6" w16cid:durableId="1317880022">
    <w:abstractNumId w:val="3"/>
  </w:num>
  <w:num w:numId="7" w16cid:durableId="315886679">
    <w:abstractNumId w:val="2"/>
  </w:num>
  <w:num w:numId="8" w16cid:durableId="516390269">
    <w:abstractNumId w:val="1"/>
  </w:num>
  <w:num w:numId="9" w16cid:durableId="923802602">
    <w:abstractNumId w:val="0"/>
  </w:num>
  <w:num w:numId="10" w16cid:durableId="517625848">
    <w:abstractNumId w:val="11"/>
  </w:num>
  <w:num w:numId="11" w16cid:durableId="1831750028">
    <w:abstractNumId w:val="13"/>
  </w:num>
  <w:num w:numId="12" w16cid:durableId="403840161">
    <w:abstractNumId w:val="10"/>
  </w:num>
  <w:num w:numId="13" w16cid:durableId="515536382">
    <w:abstractNumId w:val="12"/>
  </w:num>
  <w:num w:numId="14" w16cid:durableId="131486979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48D6"/>
    <w:rsid w:val="000D61F8"/>
    <w:rsid w:val="001417BE"/>
    <w:rsid w:val="0015074B"/>
    <w:rsid w:val="0016218B"/>
    <w:rsid w:val="001A24F3"/>
    <w:rsid w:val="00272DC8"/>
    <w:rsid w:val="0029639D"/>
    <w:rsid w:val="003054D1"/>
    <w:rsid w:val="00326F90"/>
    <w:rsid w:val="00815485"/>
    <w:rsid w:val="0082760C"/>
    <w:rsid w:val="008C5DEF"/>
    <w:rsid w:val="00927D50"/>
    <w:rsid w:val="009A5EDC"/>
    <w:rsid w:val="009C7D9E"/>
    <w:rsid w:val="00A36441"/>
    <w:rsid w:val="00AA1D8D"/>
    <w:rsid w:val="00B47730"/>
    <w:rsid w:val="00C56C90"/>
    <w:rsid w:val="00CB0664"/>
    <w:rsid w:val="00CC4407"/>
    <w:rsid w:val="00DD1C4D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604</Words>
  <Characters>3324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3921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15</cp:revision>
  <dcterms:created xsi:type="dcterms:W3CDTF">2013-12-23T23:15:00Z</dcterms:created>
  <dcterms:modified xsi:type="dcterms:W3CDTF">2026-09-03T21:07:00Z</dcterms:modified>
  <cp:category/>
</cp:coreProperties>
</file>